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16"/>
        <w:gridCol w:w="178"/>
        <w:gridCol w:w="2097"/>
        <w:gridCol w:w="462"/>
        <w:gridCol w:w="1565"/>
        <w:gridCol w:w="793"/>
        <w:gridCol w:w="855"/>
        <w:gridCol w:w="1429"/>
      </w:tblGrid>
      <w:tr w:rsidR="00EB6243" w:rsidRPr="0027006C" w14:paraId="223EF293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8D7CC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Unità Di Apprendimento N. 1        “</w:t>
            </w:r>
            <w:r w:rsidR="00C16D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A050D" w:rsidRPr="0027006C">
              <w:rPr>
                <w:rFonts w:ascii="Times New Roman" w:hAnsi="Times New Roman"/>
                <w:b/>
                <w:sz w:val="28"/>
                <w:szCs w:val="28"/>
              </w:rPr>
              <w:t>It’s</w:t>
            </w:r>
            <w:proofErr w:type="spellEnd"/>
            <w:r w:rsidR="006A050D"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the weekend!</w:t>
            </w: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05F78C6C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27006C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04D2C755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Collegamenti Interdisciplinari: Italiano </w:t>
            </w:r>
            <w:r w:rsidR="00AC6613">
              <w:rPr>
                <w:rFonts w:ascii="Times New Roman" w:hAnsi="Times New Roman"/>
                <w:sz w:val="28"/>
                <w:szCs w:val="28"/>
              </w:rPr>
              <w:t>– Cittadinanza</w:t>
            </w:r>
            <w:r w:rsidR="00C1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2535AEEB" w14:textId="77777777" w:rsidR="00EB6243" w:rsidRPr="0027006C" w:rsidRDefault="00CB21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757C5C">
              <w:rPr>
                <w:rFonts w:ascii="Times New Roman" w:hAnsi="Times New Roman"/>
                <w:sz w:val="28"/>
                <w:szCs w:val="28"/>
              </w:rPr>
              <w:t>Secondaria classi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5068F3">
              <w:rPr>
                <w:rFonts w:ascii="Times New Roman" w:hAnsi="Times New Roman"/>
                <w:sz w:val="28"/>
                <w:szCs w:val="28"/>
              </w:rPr>
              <w:t>°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7843934" w14:textId="77777777" w:rsidR="00EB6243" w:rsidRPr="0027006C" w:rsidRDefault="00FC48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Tempo d</w:t>
            </w:r>
            <w:r w:rsidR="008E3F53">
              <w:rPr>
                <w:rFonts w:ascii="Times New Roman" w:hAnsi="Times New Roman"/>
                <w:sz w:val="28"/>
                <w:szCs w:val="28"/>
              </w:rPr>
              <w:t>i Svolgimento: Settembre-O</w:t>
            </w:r>
            <w:r w:rsidR="00CB2102" w:rsidRPr="0027006C">
              <w:rPr>
                <w:rFonts w:ascii="Times New Roman" w:hAnsi="Times New Roman"/>
                <w:sz w:val="28"/>
                <w:szCs w:val="28"/>
              </w:rPr>
              <w:t>ttobre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32C79" w14:textId="77777777" w:rsidR="00EB6243" w:rsidRPr="0027006C" w:rsidRDefault="00CB2102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171DFAB9" w14:textId="77777777" w:rsidR="00EB6243" w:rsidRPr="0027006C" w:rsidRDefault="00CB210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L’alunno comprende  i punti essenziali di messaggi in lingua standard su argomenti familiari o di studio che affronta normalmente a scuola e nel tempo libero</w:t>
            </w:r>
          </w:p>
          <w:p w14:paraId="742839BC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463BD9C8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011EAA7F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14:paraId="107F7FA4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bookmarkStart w:id="0" w:name="__DdeLink__321_24556085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Legge semplici  testi  e ne coglie  informazioni globali e specifiche</w:t>
            </w:r>
            <w:bookmarkEnd w:id="0"/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505E38" w14:textId="77777777"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543B4CB1" w14:textId="77777777"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01FA094B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70433C17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5E6520E3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68AB8FD6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18B9E9C0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2F491888" w14:textId="77777777" w:rsidR="00EB6243" w:rsidRPr="0027006C" w:rsidRDefault="00EB6243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EB6243" w:rsidRPr="0027006C" w14:paraId="699C4F02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ECAAB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095E5354" w14:textId="77777777" w:rsidR="00EB6243" w:rsidRPr="0027006C" w:rsidRDefault="00CB2102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02AF6203" w14:textId="77777777" w:rsidR="00EB6243" w:rsidRPr="0027006C" w:rsidRDefault="00EB6243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FABD0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7F102D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1C836178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8FF69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29F2CF4D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07806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31D601E7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7A13D8E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6674010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0B589342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60160E6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4933BE44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611714A9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808F0E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FCE8FF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33103C9D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3F0278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4EB98B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30DE64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D07474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524F3625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F22EE7" w14:textId="77777777"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Lessico</w:t>
            </w:r>
          </w:p>
          <w:p w14:paraId="35FDFB8E" w14:textId="77777777" w:rsidR="00EB6243" w:rsidRPr="008465EC" w:rsidRDefault="00CB21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465E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</w:t>
            </w:r>
            <w:r w:rsidR="00DE7D8C" w:rsidRPr="008465EC">
              <w:rPr>
                <w:rFonts w:ascii="Times New Roman" w:hAnsi="Times New Roman"/>
                <w:sz w:val="28"/>
                <w:szCs w:val="28"/>
                <w:lang w:val="en-US"/>
              </w:rPr>
              <w:t>Weekend activities and plans</w:t>
            </w:r>
          </w:p>
          <w:p w14:paraId="6BA853CB" w14:textId="77777777"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Strutture grammaticali</w:t>
            </w:r>
          </w:p>
          <w:p w14:paraId="33A39173" w14:textId="77777777" w:rsidR="00EB6243" w:rsidRPr="0027006C" w:rsidRDefault="009924EC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Present</w:t>
            </w:r>
            <w:proofErr w:type="spellEnd"/>
            <w:r>
              <w:rPr>
                <w:sz w:val="28"/>
                <w:szCs w:val="28"/>
              </w:rPr>
              <w:t xml:space="preserve"> Simple e </w:t>
            </w:r>
            <w:proofErr w:type="spellStart"/>
            <w:r>
              <w:rPr>
                <w:sz w:val="28"/>
                <w:szCs w:val="28"/>
              </w:rPr>
              <w:t>Present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Continuous</w:t>
            </w:r>
            <w:proofErr w:type="spellEnd"/>
          </w:p>
          <w:p w14:paraId="250FC89D" w14:textId="77777777" w:rsidR="00EB6243" w:rsidRPr="0027006C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Present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Continuous</w:t>
            </w:r>
            <w:proofErr w:type="spellEnd"/>
            <w:r>
              <w:rPr>
                <w:sz w:val="28"/>
                <w:szCs w:val="28"/>
              </w:rPr>
              <w:t xml:space="preserve">  per esprimere il futuro</w:t>
            </w:r>
          </w:p>
          <w:p w14:paraId="698FEEB9" w14:textId="77777777" w:rsidR="00EB6243" w:rsidRPr="0027006C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Like/</w:t>
            </w:r>
            <w:proofErr w:type="spellStart"/>
            <w:r>
              <w:rPr>
                <w:sz w:val="28"/>
                <w:szCs w:val="28"/>
              </w:rPr>
              <w:t>Enjoy</w:t>
            </w:r>
            <w:proofErr w:type="spellEnd"/>
            <w:r>
              <w:rPr>
                <w:sz w:val="28"/>
                <w:szCs w:val="28"/>
              </w:rPr>
              <w:t>/Love//Hate</w:t>
            </w:r>
          </w:p>
          <w:p w14:paraId="51C6182E" w14:textId="77777777" w:rsidR="00EB6243" w:rsidRPr="0027006C" w:rsidRDefault="00EB6243">
            <w:pPr>
              <w:pStyle w:val="Paragrafoelenco"/>
              <w:rPr>
                <w:sz w:val="28"/>
                <w:szCs w:val="28"/>
              </w:rPr>
            </w:pPr>
          </w:p>
          <w:p w14:paraId="379A88E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Funzioni Comunicative</w:t>
            </w:r>
          </w:p>
          <w:p w14:paraId="3E831136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3811CB" w14:textId="77777777" w:rsidR="00EB6243" w:rsidRPr="0027006C" w:rsidRDefault="009924EC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Chiedere  e dire dove si è</w:t>
            </w:r>
          </w:p>
          <w:p w14:paraId="130F7609" w14:textId="77777777" w:rsidR="00EB6243" w:rsidRPr="0027006C" w:rsidRDefault="00CB2102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>P</w:t>
            </w:r>
            <w:r w:rsidR="009924EC">
              <w:rPr>
                <w:sz w:val="28"/>
                <w:szCs w:val="28"/>
              </w:rPr>
              <w:t>arlare di avveni</w:t>
            </w:r>
            <w:r w:rsidR="00EA282E">
              <w:rPr>
                <w:sz w:val="28"/>
                <w:szCs w:val="28"/>
              </w:rPr>
              <w:t xml:space="preserve">menti al presente ed al </w:t>
            </w:r>
            <w:proofErr w:type="spellStart"/>
            <w:r w:rsidR="00EA282E">
              <w:rPr>
                <w:sz w:val="28"/>
                <w:szCs w:val="28"/>
              </w:rPr>
              <w:t>present</w:t>
            </w:r>
            <w:proofErr w:type="spellEnd"/>
            <w:r w:rsidR="009924EC">
              <w:rPr>
                <w:sz w:val="28"/>
                <w:szCs w:val="28"/>
              </w:rPr>
              <w:t xml:space="preserve"> </w:t>
            </w:r>
            <w:proofErr w:type="spellStart"/>
            <w:r w:rsidR="009924EC">
              <w:rPr>
                <w:sz w:val="28"/>
                <w:szCs w:val="28"/>
              </w:rPr>
              <w:t>continuo</w:t>
            </w:r>
            <w:r w:rsidR="00EA282E">
              <w:rPr>
                <w:sz w:val="28"/>
                <w:szCs w:val="28"/>
              </w:rPr>
              <w:t>us</w:t>
            </w:r>
            <w:proofErr w:type="spellEnd"/>
          </w:p>
          <w:p w14:paraId="532FF037" w14:textId="77777777" w:rsidR="00EB6243" w:rsidRPr="0027006C" w:rsidRDefault="00EB6243" w:rsidP="009924EC">
            <w:pPr>
              <w:pStyle w:val="Paragrafoelenco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F499D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Listening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/reading</w:t>
            </w:r>
          </w:p>
          <w:p w14:paraId="585811DB" w14:textId="77777777"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Capire brevi testi in cui alcuni ragazzi parlano della loro festa di compleanno</w:t>
            </w:r>
          </w:p>
          <w:p w14:paraId="45B1E848" w14:textId="77777777"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Ascoltare e completare un invito a una festa di compleanno</w:t>
            </w:r>
          </w:p>
          <w:p w14:paraId="5528F74F" w14:textId="77777777" w:rsidR="00EB6243" w:rsidRPr="0027006C" w:rsidRDefault="00EB624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14:paraId="1FA473C8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Speaking</w:t>
            </w:r>
            <w:proofErr w:type="spellEnd"/>
          </w:p>
          <w:p w14:paraId="02FA9095" w14:textId="77777777" w:rsidR="00EB6243" w:rsidRPr="0027006C" w:rsidRDefault="006B0C2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Organizzare una festa</w:t>
            </w:r>
          </w:p>
          <w:p w14:paraId="61895E32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Writing</w:t>
            </w:r>
          </w:p>
          <w:p w14:paraId="6DEF9B9A" w14:textId="77777777" w:rsidR="00EB6243" w:rsidRPr="0027006C" w:rsidRDefault="00CB21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</w:t>
            </w:r>
            <w:r w:rsidR="001578E6">
              <w:rPr>
                <w:rFonts w:ascii="Times New Roman" w:hAnsi="Times New Roman"/>
                <w:sz w:val="28"/>
                <w:szCs w:val="28"/>
              </w:rPr>
              <w:t xml:space="preserve"> in cui</w:t>
            </w:r>
            <w:r w:rsidR="0086245F">
              <w:rPr>
                <w:rFonts w:ascii="Times New Roman" w:hAnsi="Times New Roman"/>
                <w:sz w:val="28"/>
                <w:szCs w:val="28"/>
              </w:rPr>
              <w:t xml:space="preserve"> si descrive una festa che si sta organizzando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3141F5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BC13C5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01CFFBFB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DD1184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12F5DA42" w14:textId="3276E283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7CC2DFA1" w14:textId="77777777" w:rsidR="00EB6243" w:rsidRPr="00D977C5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D977C5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5B0A1288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2C75CCBD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3E3C46A0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296E4B68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074FA21C" w14:textId="77777777" w:rsidR="00EB6243" w:rsidRPr="00AC6613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AC6613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150AD109" w14:textId="60A95998" w:rsidR="00EB6243" w:rsidRPr="0053493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53493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</w:t>
            </w:r>
          </w:p>
          <w:p w14:paraId="5B01F6F9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756C8AD7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1758E2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7AB9BCD3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428DEBFB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59A2C370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543095EC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66F470B3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4A94676E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3A50D016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14:paraId="494BAFC3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77A2A886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362810F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1FD056" w14:textId="77777777" w:rsidR="00EB6243" w:rsidRPr="0027006C" w:rsidRDefault="00CB21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1884FB3" w14:textId="77777777" w:rsidR="00EB6243" w:rsidRPr="0027006C" w:rsidRDefault="00CB2102">
            <w:pPr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 parlando del proprio weekend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668BC7" w14:textId="77777777" w:rsidR="00EB6243" w:rsidRPr="0027006C" w:rsidRDefault="00CB210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1A0D0D9D" w14:textId="77777777" w:rsidR="00EB6243" w:rsidRPr="0027006C" w:rsidRDefault="00CB2102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EB6243" w:rsidRPr="0027006C" w14:paraId="7EB83FBD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028BA6" w14:textId="77777777" w:rsidR="00EB6243" w:rsidRPr="0027006C" w:rsidRDefault="00CB21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3B43361" w14:textId="4A3D516A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23D314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C6613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30655AA4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3B531E25" w14:textId="3BC503C1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EB6243" w:rsidRPr="0027006C" w14:paraId="0B550D87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722EBE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0781D3F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3B06B4DB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EB6243" w:rsidRPr="0027006C" w14:paraId="23367199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F4B0F5" w14:textId="77777777"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3E359AB2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97C6386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 </w:t>
            </w:r>
            <w:r w:rsidRPr="0027006C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2402E2C0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7006C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1DC195C7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269BA559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3C2307B2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6EB12A1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EB6243" w:rsidRPr="0027006C" w14:paraId="5759E2FE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B0BC84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3D0E29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551E9F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84B0E5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F833A0C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856DE09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90ECE3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DDCB6B4" w14:textId="77777777"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EB6243" w:rsidRPr="0027006C" w14:paraId="4F04AD9A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660EAE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1C4DEBF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7462833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025124C3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7DFBF47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livello di interazione</w:t>
            </w:r>
          </w:p>
          <w:p w14:paraId="45DEC989" w14:textId="14A4522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lastRenderedPageBreak/>
              <w:t xml:space="preserve">colloqui e verifiche orali </w:t>
            </w:r>
          </w:p>
          <w:p w14:paraId="0EE655D4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35775D50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27006C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3F43A1DA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27006C">
              <w:rPr>
                <w:sz w:val="28"/>
                <w:szCs w:val="28"/>
                <w:lang w:eastAsia="it-IT"/>
              </w:rPr>
              <w:t>;</w:t>
            </w:r>
          </w:p>
          <w:p w14:paraId="727A6566" w14:textId="0F0B8988" w:rsidR="00EB6243" w:rsidRPr="00D977C5" w:rsidRDefault="00CB2102" w:rsidP="00D977C5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5C90F862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27006C">
              <w:rPr>
                <w:sz w:val="28"/>
                <w:szCs w:val="28"/>
                <w:lang w:eastAsia="it-IT"/>
              </w:rPr>
              <w:t>delle scadenze;</w:t>
            </w:r>
          </w:p>
          <w:p w14:paraId="4095AB08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27006C">
              <w:rPr>
                <w:sz w:val="28"/>
                <w:szCs w:val="28"/>
                <w:lang w:eastAsia="it-IT"/>
              </w:rPr>
              <w:t>.</w:t>
            </w:r>
          </w:p>
          <w:p w14:paraId="48CF2D2B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EB6243" w:rsidRPr="0027006C" w14:paraId="5D7D422F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84C4C4" w14:textId="77777777" w:rsidR="00EB6243" w:rsidRPr="0027006C" w:rsidRDefault="00CB210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EB6243" w:rsidRPr="0027006C" w14:paraId="75159458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960DAA5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B0BB85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E168D0C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2DD3E3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3266CB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425FD6E" w14:textId="77777777" w:rsidR="00EB6243" w:rsidRPr="0027006C" w:rsidRDefault="00CB2102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07820F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B96039D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EB6243" w:rsidRPr="0027006C" w14:paraId="2516F46E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7E8ECFA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D81A2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6FE9C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68B6E3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3CE76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86121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70D4A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99B08D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EB6243" w:rsidRPr="0027006C" w14:paraId="540CF339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CABE651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AFA0C4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B77C69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2C8FA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8ED1E8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177085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4483D8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82D407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EB6243" w:rsidRPr="0027006C" w14:paraId="2969BC71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FDBB404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95BCEA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7D577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905C6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35806F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8CF1D2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25FAC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1276F0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EB6243" w:rsidRPr="0027006C" w14:paraId="12E1EC58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86EFA10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7C2ECD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1C3309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DE9B7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FEEABD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802B94" w14:textId="77777777" w:rsidR="00EB6243" w:rsidRPr="0027006C" w:rsidRDefault="00CB2102">
            <w:pPr>
              <w:pStyle w:val="Titolo7"/>
              <w:numPr>
                <w:ilvl w:val="6"/>
                <w:numId w:val="9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149B36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936DA3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0034B58D" w14:textId="77777777"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p w14:paraId="0125A3F0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14:paraId="1C0EED22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8465EC" w:rsidRPr="00E42B23" w14:paraId="1459A842" w14:textId="77777777" w:rsidTr="00694A18">
        <w:trPr>
          <w:trHeight w:val="284"/>
        </w:trPr>
        <w:tc>
          <w:tcPr>
            <w:tcW w:w="0" w:type="auto"/>
            <w:vAlign w:val="center"/>
          </w:tcPr>
          <w:p w14:paraId="03ABE305" w14:textId="77777777" w:rsidR="008465EC" w:rsidRPr="00E42B23" w:rsidRDefault="008465EC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7430EF4F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8465EC" w:rsidRPr="00E42B23" w14:paraId="4BC68A8B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E989782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4EF94485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8465EC" w:rsidRPr="00E42B23" w14:paraId="10410F51" w14:textId="77777777" w:rsidTr="00694A18">
        <w:trPr>
          <w:trHeight w:val="284"/>
        </w:trPr>
        <w:tc>
          <w:tcPr>
            <w:tcW w:w="0" w:type="auto"/>
            <w:vAlign w:val="center"/>
          </w:tcPr>
          <w:p w14:paraId="1ABDC360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14:paraId="7CFCFB49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8465EC" w:rsidRPr="00E42B23" w14:paraId="076DC5D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2AF54A34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1F2C7413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8465EC" w:rsidRPr="00E42B23" w14:paraId="48520F7C" w14:textId="77777777" w:rsidTr="00694A18">
        <w:trPr>
          <w:trHeight w:val="284"/>
        </w:trPr>
        <w:tc>
          <w:tcPr>
            <w:tcW w:w="0" w:type="auto"/>
            <w:vAlign w:val="center"/>
          </w:tcPr>
          <w:p w14:paraId="194A65ED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14:paraId="5634F2C3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8465EC" w:rsidRPr="00E42B23" w14:paraId="746BBDE4" w14:textId="77777777" w:rsidTr="00694A18">
        <w:trPr>
          <w:trHeight w:val="284"/>
        </w:trPr>
        <w:tc>
          <w:tcPr>
            <w:tcW w:w="0" w:type="auto"/>
            <w:vAlign w:val="center"/>
          </w:tcPr>
          <w:p w14:paraId="0F28F06D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309C3A0C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6460C45E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5A43C1" w14:textId="77777777"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sectPr w:rsidR="00EB6243" w:rsidRPr="0027006C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b w:val="0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04145157">
    <w:abstractNumId w:val="3"/>
  </w:num>
  <w:num w:numId="2" w16cid:durableId="60174886">
    <w:abstractNumId w:val="2"/>
  </w:num>
  <w:num w:numId="3" w16cid:durableId="978924420">
    <w:abstractNumId w:val="7"/>
  </w:num>
  <w:num w:numId="4" w16cid:durableId="1615089941">
    <w:abstractNumId w:val="1"/>
  </w:num>
  <w:num w:numId="5" w16cid:durableId="15349465">
    <w:abstractNumId w:val="0"/>
  </w:num>
  <w:num w:numId="6" w16cid:durableId="419567808">
    <w:abstractNumId w:val="5"/>
  </w:num>
  <w:num w:numId="7" w16cid:durableId="584455516">
    <w:abstractNumId w:val="6"/>
  </w:num>
  <w:num w:numId="8" w16cid:durableId="706294704">
    <w:abstractNumId w:val="8"/>
  </w:num>
  <w:num w:numId="9" w16cid:durableId="1425610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43"/>
    <w:rsid w:val="0010061C"/>
    <w:rsid w:val="001578E6"/>
    <w:rsid w:val="0027006C"/>
    <w:rsid w:val="00371ABE"/>
    <w:rsid w:val="005068F3"/>
    <w:rsid w:val="0053493C"/>
    <w:rsid w:val="00642332"/>
    <w:rsid w:val="0064671F"/>
    <w:rsid w:val="006A050D"/>
    <w:rsid w:val="006B0C2F"/>
    <w:rsid w:val="00757C5C"/>
    <w:rsid w:val="008465EC"/>
    <w:rsid w:val="0086245F"/>
    <w:rsid w:val="008E3F53"/>
    <w:rsid w:val="00971134"/>
    <w:rsid w:val="009924EC"/>
    <w:rsid w:val="00AC6613"/>
    <w:rsid w:val="00C16DCD"/>
    <w:rsid w:val="00CB2102"/>
    <w:rsid w:val="00D977C5"/>
    <w:rsid w:val="00DE7D8C"/>
    <w:rsid w:val="00EA282E"/>
    <w:rsid w:val="00EB6243"/>
    <w:rsid w:val="00FC4892"/>
    <w:rsid w:val="1321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94F"/>
  <w15:docId w15:val="{9837C2DF-EDE1-480E-8B4B-4DFF0109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character" w:customStyle="1" w:styleId="ListLabel186">
    <w:name w:val="ListLabel 186"/>
    <w:qFormat/>
    <w:rPr>
      <w:rFonts w:ascii="Book Antiqua" w:hAnsi="Book Antiqua" w:cs="Symbol"/>
      <w:sz w:val="18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ascii="Book Antiqua" w:hAnsi="Book Antiqua" w:cs="Symbol"/>
      <w:sz w:val="18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ascii="Book Antiqua" w:hAnsi="Book Antiqua" w:cs="Wingdings"/>
      <w:sz w:val="18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Wingdings"/>
    </w:rPr>
  </w:style>
  <w:style w:type="character" w:customStyle="1" w:styleId="ListLabel213">
    <w:name w:val="ListLabel 213"/>
    <w:qFormat/>
    <w:rPr>
      <w:rFonts w:ascii="Book Antiqua" w:hAnsi="Book Antiqua" w:cs="Wingdings"/>
      <w:sz w:val="18"/>
    </w:rPr>
  </w:style>
  <w:style w:type="character" w:customStyle="1" w:styleId="ListLabel214">
    <w:name w:val="ListLabel 214"/>
    <w:qFormat/>
    <w:rPr>
      <w:rFonts w:ascii="Book Antiqua" w:hAnsi="Book Antiqua" w:cs="Wingdings"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25</cp:revision>
  <cp:lastPrinted>2015-10-23T16:59:00Z</cp:lastPrinted>
  <dcterms:created xsi:type="dcterms:W3CDTF">2021-11-10T15:58:00Z</dcterms:created>
  <dcterms:modified xsi:type="dcterms:W3CDTF">2023-09-19T20:19:00Z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